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E5D73" w14:textId="5069814F" w:rsidR="00083A22" w:rsidRPr="0098344D" w:rsidRDefault="009A41DB" w:rsidP="004E1993">
      <w:pPr>
        <w:pStyle w:val="Nagwek1"/>
        <w:spacing w:before="0"/>
        <w:jc w:val="center"/>
        <w:rPr>
          <w:lang w:val="pl-PL"/>
        </w:rPr>
      </w:pPr>
      <w:r w:rsidRPr="0098344D">
        <w:rPr>
          <w:lang w:val="pl-PL"/>
        </w:rPr>
        <w:t xml:space="preserve">UMOWA </w:t>
      </w:r>
      <w:r w:rsidR="00DE5324">
        <w:rPr>
          <w:lang w:val="pl-PL"/>
        </w:rPr>
        <w:t>Nr</w:t>
      </w:r>
      <w:r w:rsidR="00792EBD">
        <w:rPr>
          <w:lang w:val="pl-PL"/>
        </w:rPr>
        <w:t xml:space="preserve"> </w:t>
      </w:r>
      <w:r w:rsidR="00524D15">
        <w:rPr>
          <w:lang w:val="pl-PL"/>
        </w:rPr>
        <w:t>…………………</w:t>
      </w:r>
    </w:p>
    <w:p w14:paraId="7A162F23" w14:textId="77777777" w:rsidR="00642B4B" w:rsidRDefault="00642B4B" w:rsidP="003D5A8F">
      <w:pPr>
        <w:rPr>
          <w:lang w:val="pl-PL"/>
        </w:rPr>
      </w:pPr>
    </w:p>
    <w:p w14:paraId="198CEA62" w14:textId="200831E8" w:rsidR="003D5A8F" w:rsidRPr="003D5A8F" w:rsidRDefault="009A41DB" w:rsidP="00B65FA5">
      <w:pPr>
        <w:spacing w:after="0"/>
        <w:rPr>
          <w:lang w:val="pl-PL"/>
        </w:rPr>
      </w:pPr>
      <w:r w:rsidRPr="0098344D">
        <w:rPr>
          <w:lang w:val="pl-PL"/>
        </w:rPr>
        <w:t xml:space="preserve">zawarta w dniu </w:t>
      </w:r>
      <w:r w:rsidR="00524D15">
        <w:rPr>
          <w:lang w:val="pl-PL"/>
        </w:rPr>
        <w:t>………………………</w:t>
      </w:r>
      <w:r w:rsidRPr="0098344D">
        <w:rPr>
          <w:lang w:val="pl-PL"/>
        </w:rPr>
        <w:t xml:space="preserve"> r. w Zdunach pomiędzy:</w:t>
      </w:r>
      <w:r w:rsidRPr="0098344D">
        <w:rPr>
          <w:lang w:val="pl-PL"/>
        </w:rPr>
        <w:br/>
      </w:r>
      <w:r w:rsidRPr="0098344D">
        <w:rPr>
          <w:lang w:val="pl-PL"/>
        </w:rPr>
        <w:br/>
      </w:r>
      <w:r w:rsidR="003D5A8F" w:rsidRPr="00B65FA5">
        <w:rPr>
          <w:b/>
          <w:bCs/>
          <w:lang w:val="pl-PL"/>
        </w:rPr>
        <w:t>Gminą Zduny</w:t>
      </w:r>
      <w:r w:rsidR="003D5A8F" w:rsidRPr="003D5A8F">
        <w:rPr>
          <w:lang w:val="pl-PL"/>
        </w:rPr>
        <w:t xml:space="preserve"> z siedzibą ul. Rynek 2, 63 – 760 Zduny, NIP: 621-169-40-95, REGON: 250855430 reprezentowaną przez:</w:t>
      </w:r>
    </w:p>
    <w:p w14:paraId="4E087171" w14:textId="77777777" w:rsidR="003D5A8F" w:rsidRPr="00792EBD" w:rsidRDefault="003D5A8F" w:rsidP="00B65FA5">
      <w:pPr>
        <w:spacing w:after="0"/>
        <w:rPr>
          <w:b/>
          <w:bCs/>
          <w:lang w:val="pl-PL"/>
        </w:rPr>
      </w:pPr>
      <w:r w:rsidRPr="00792EBD">
        <w:rPr>
          <w:b/>
          <w:bCs/>
          <w:lang w:val="pl-PL"/>
        </w:rPr>
        <w:t xml:space="preserve">Pana Miłosza </w:t>
      </w:r>
      <w:proofErr w:type="spellStart"/>
      <w:r w:rsidRPr="00792EBD">
        <w:rPr>
          <w:b/>
          <w:bCs/>
          <w:lang w:val="pl-PL"/>
        </w:rPr>
        <w:t>Zwierzyka</w:t>
      </w:r>
      <w:proofErr w:type="spellEnd"/>
      <w:r w:rsidRPr="00792EBD">
        <w:rPr>
          <w:b/>
          <w:bCs/>
          <w:lang w:val="pl-PL"/>
        </w:rPr>
        <w:t xml:space="preserve"> – Burmistrza Zdun</w:t>
      </w:r>
    </w:p>
    <w:p w14:paraId="34F4CC9A" w14:textId="77777777" w:rsidR="003D5A8F" w:rsidRPr="003D5A8F" w:rsidRDefault="003D5A8F" w:rsidP="003D5A8F">
      <w:pPr>
        <w:rPr>
          <w:lang w:val="pl-PL"/>
        </w:rPr>
      </w:pPr>
      <w:r w:rsidRPr="003D5A8F">
        <w:rPr>
          <w:lang w:val="pl-PL"/>
        </w:rPr>
        <w:t xml:space="preserve">z kontrasygnatą Skarbnika Gminy – Pana Adama Szymczaka, </w:t>
      </w:r>
    </w:p>
    <w:p w14:paraId="5FBAFC17" w14:textId="77777777" w:rsidR="0042109D" w:rsidRDefault="003D5A8F" w:rsidP="0042109D">
      <w:pPr>
        <w:jc w:val="both"/>
        <w:rPr>
          <w:lang w:val="pl-PL"/>
        </w:rPr>
      </w:pPr>
      <w:r w:rsidRPr="003D5A8F">
        <w:rPr>
          <w:lang w:val="pl-PL"/>
        </w:rPr>
        <w:t>zwaną dalej w „Zamawiającym”</w:t>
      </w:r>
    </w:p>
    <w:p w14:paraId="01701368" w14:textId="6BBF4FC0" w:rsidR="00317B4A" w:rsidRDefault="009A41DB" w:rsidP="00B65FA5">
      <w:pPr>
        <w:spacing w:after="0"/>
        <w:jc w:val="both"/>
        <w:rPr>
          <w:lang w:val="pl-PL"/>
        </w:rPr>
      </w:pPr>
      <w:r w:rsidRPr="0098344D">
        <w:rPr>
          <w:lang w:val="pl-PL"/>
        </w:rPr>
        <w:t>a</w:t>
      </w:r>
      <w:r w:rsidRPr="0098344D">
        <w:rPr>
          <w:lang w:val="pl-PL"/>
        </w:rPr>
        <w:br/>
      </w:r>
      <w:r w:rsidRPr="0098344D">
        <w:rPr>
          <w:lang w:val="pl-PL"/>
        </w:rPr>
        <w:br/>
      </w:r>
      <w:r w:rsidR="00524D15">
        <w:rPr>
          <w:b/>
          <w:bCs/>
          <w:lang w:val="pl-PL"/>
        </w:rPr>
        <w:t>…………</w:t>
      </w:r>
      <w:proofErr w:type="gramStart"/>
      <w:r w:rsidR="00524D15">
        <w:rPr>
          <w:b/>
          <w:bCs/>
          <w:lang w:val="pl-PL"/>
        </w:rPr>
        <w:t>…….</w:t>
      </w:r>
      <w:proofErr w:type="gramEnd"/>
      <w:r w:rsidR="00524D15">
        <w:rPr>
          <w:b/>
          <w:bCs/>
          <w:lang w:val="pl-PL"/>
        </w:rPr>
        <w:t>.</w:t>
      </w:r>
      <w:r w:rsidR="006B306E">
        <w:rPr>
          <w:lang w:val="pl-PL"/>
        </w:rPr>
        <w:t xml:space="preserve"> </w:t>
      </w:r>
      <w:r w:rsidRPr="0098344D">
        <w:rPr>
          <w:lang w:val="pl-PL"/>
        </w:rPr>
        <w:t>z siedzibą</w:t>
      </w:r>
      <w:r w:rsidR="0096213F">
        <w:rPr>
          <w:lang w:val="pl-PL"/>
        </w:rPr>
        <w:t xml:space="preserve"> Warszawie przy ul.</w:t>
      </w:r>
      <w:r w:rsidR="0042109D" w:rsidRPr="0042109D">
        <w:rPr>
          <w:lang w:val="pl-PL"/>
        </w:rPr>
        <w:t xml:space="preserve"> </w:t>
      </w:r>
      <w:r w:rsidR="00524D15">
        <w:rPr>
          <w:lang w:val="pl-PL"/>
        </w:rPr>
        <w:t>………………</w:t>
      </w:r>
      <w:proofErr w:type="gramStart"/>
      <w:r w:rsidR="00524D15">
        <w:rPr>
          <w:lang w:val="pl-PL"/>
        </w:rPr>
        <w:t>…….</w:t>
      </w:r>
      <w:proofErr w:type="gramEnd"/>
      <w:r w:rsidR="00524D15">
        <w:rPr>
          <w:lang w:val="pl-PL"/>
        </w:rPr>
        <w:t>.</w:t>
      </w:r>
      <w:r w:rsidR="0042109D">
        <w:rPr>
          <w:lang w:val="pl-PL"/>
        </w:rPr>
        <w:t xml:space="preserve"> </w:t>
      </w:r>
      <w:r w:rsidR="00653E36" w:rsidRPr="00653E36">
        <w:rPr>
          <w:lang w:val="pl-PL"/>
        </w:rPr>
        <w:t xml:space="preserve">REGON: </w:t>
      </w:r>
      <w:r w:rsidR="00524D15">
        <w:rPr>
          <w:lang w:val="pl-PL"/>
        </w:rPr>
        <w:t>………</w:t>
      </w:r>
      <w:proofErr w:type="gramStart"/>
      <w:r w:rsidR="00524D15">
        <w:rPr>
          <w:lang w:val="pl-PL"/>
        </w:rPr>
        <w:t>…….</w:t>
      </w:r>
      <w:proofErr w:type="gramEnd"/>
      <w:r w:rsidR="00524D15">
        <w:rPr>
          <w:lang w:val="pl-PL"/>
        </w:rPr>
        <w:t>.</w:t>
      </w:r>
      <w:r w:rsidR="00653E36" w:rsidRPr="00653E36">
        <w:rPr>
          <w:lang w:val="pl-PL"/>
        </w:rPr>
        <w:t xml:space="preserve">, NIP: </w:t>
      </w:r>
      <w:r w:rsidR="00524D15">
        <w:rPr>
          <w:lang w:val="pl-PL"/>
        </w:rPr>
        <w:t>……………………</w:t>
      </w:r>
      <w:r w:rsidRPr="0098344D">
        <w:rPr>
          <w:lang w:val="pl-PL"/>
        </w:rPr>
        <w:t xml:space="preserve">, reprezentowaną przez </w:t>
      </w:r>
    </w:p>
    <w:p w14:paraId="582F0F95" w14:textId="656B2305" w:rsidR="00CA285A" w:rsidRDefault="00524D15" w:rsidP="00B65FA5">
      <w:pPr>
        <w:spacing w:after="0"/>
        <w:jc w:val="both"/>
        <w:rPr>
          <w:lang w:val="pl-PL"/>
        </w:rPr>
      </w:pPr>
      <w:r>
        <w:rPr>
          <w:lang w:val="pl-PL"/>
        </w:rPr>
        <w:t>…………………………………..</w:t>
      </w:r>
      <w:r w:rsidR="009A41DB" w:rsidRPr="0098344D">
        <w:rPr>
          <w:lang w:val="pl-PL"/>
        </w:rPr>
        <w:t>,</w:t>
      </w:r>
    </w:p>
    <w:p w14:paraId="5D734755" w14:textId="5C2565D1" w:rsidR="00CA285A" w:rsidRDefault="009A41DB" w:rsidP="0042109D">
      <w:pPr>
        <w:jc w:val="both"/>
        <w:rPr>
          <w:lang w:val="pl-PL"/>
        </w:rPr>
      </w:pPr>
      <w:r w:rsidRPr="0098344D">
        <w:rPr>
          <w:lang w:val="pl-PL"/>
        </w:rPr>
        <w:t xml:space="preserve"> zwan</w:t>
      </w:r>
      <w:r w:rsidR="00CA285A">
        <w:rPr>
          <w:lang w:val="pl-PL"/>
        </w:rPr>
        <w:t>y</w:t>
      </w:r>
      <w:r w:rsidRPr="0098344D">
        <w:rPr>
          <w:lang w:val="pl-PL"/>
        </w:rPr>
        <w:t xml:space="preserve"> dalej „Wykonawcą”.</w:t>
      </w:r>
    </w:p>
    <w:p w14:paraId="34F3FE89" w14:textId="33BCA07B" w:rsidR="00083A22" w:rsidRDefault="009A41DB" w:rsidP="0042109D">
      <w:pPr>
        <w:jc w:val="both"/>
        <w:rPr>
          <w:lang w:val="pl-PL"/>
        </w:rPr>
      </w:pPr>
      <w:r w:rsidRPr="0098344D">
        <w:rPr>
          <w:lang w:val="pl-PL"/>
        </w:rPr>
        <w:t>Zamawiający i Wykonawca zwani są dalej łącznie „Stronami”.</w:t>
      </w:r>
    </w:p>
    <w:p w14:paraId="31559067" w14:textId="77777777" w:rsidR="00E963B7" w:rsidRDefault="00E963B7" w:rsidP="00E963B7">
      <w:pPr>
        <w:jc w:val="both"/>
        <w:rPr>
          <w:lang w:val="pl-PL"/>
        </w:rPr>
      </w:pPr>
    </w:p>
    <w:p w14:paraId="2FEC270F" w14:textId="32B089BA" w:rsidR="00B1323B" w:rsidRDefault="00E963B7" w:rsidP="000754C7">
      <w:pPr>
        <w:jc w:val="both"/>
        <w:rPr>
          <w:lang w:val="pl-PL"/>
        </w:rPr>
      </w:pPr>
      <w:r w:rsidRPr="00E963B7">
        <w:rPr>
          <w:lang w:val="pl-PL"/>
        </w:rPr>
        <w:t xml:space="preserve">Niniejsza umowa została zawarta w wyniku przeprowadzonego zapytania ofertowego, zgodnie z obowiązującym u Zamawiającego regulaminem udzielania zamówień, w celu realizacji zadania </w:t>
      </w:r>
      <w:r w:rsidR="000F6CB8">
        <w:rPr>
          <w:lang w:val="pl-PL"/>
        </w:rPr>
        <w:t>pn. „</w:t>
      </w:r>
      <w:r w:rsidR="000754C7" w:rsidRPr="000754C7">
        <w:rPr>
          <w:b/>
          <w:bCs/>
          <w:i/>
          <w:iCs/>
          <w:lang w:val="pl-PL"/>
        </w:rPr>
        <w:t>Zakup i dostawa 18 szt. komputerów wraz z oprogramowaniem na potrzeby Urzędu</w:t>
      </w:r>
      <w:r w:rsidR="000754C7">
        <w:rPr>
          <w:b/>
          <w:bCs/>
          <w:i/>
          <w:iCs/>
          <w:lang w:val="pl-PL"/>
        </w:rPr>
        <w:t xml:space="preserve"> </w:t>
      </w:r>
      <w:r w:rsidR="000754C7" w:rsidRPr="000754C7">
        <w:rPr>
          <w:b/>
          <w:bCs/>
          <w:i/>
          <w:iCs/>
          <w:lang w:val="pl-PL"/>
        </w:rPr>
        <w:t>Miejskiego w Zdunach</w:t>
      </w:r>
      <w:r w:rsidR="000F6CB8">
        <w:rPr>
          <w:lang w:val="pl-PL"/>
        </w:rPr>
        <w:t>”</w:t>
      </w:r>
      <w:r w:rsidRPr="00E963B7">
        <w:rPr>
          <w:lang w:val="pl-PL"/>
        </w:rPr>
        <w:t xml:space="preserve">. </w:t>
      </w:r>
    </w:p>
    <w:p w14:paraId="69FF1A0D" w14:textId="7DFEB82A" w:rsidR="003D5A8F" w:rsidRDefault="00E963B7" w:rsidP="00E963B7">
      <w:pPr>
        <w:jc w:val="both"/>
        <w:rPr>
          <w:lang w:val="pl-PL"/>
        </w:rPr>
      </w:pPr>
      <w:r w:rsidRPr="00E963B7">
        <w:rPr>
          <w:lang w:val="pl-PL"/>
        </w:rPr>
        <w:t>Strony zgodnie oświadczają, że umowa zostaje zawarta na warunkach określonych w niniejszym dokumencie oraz na podstawie oferty złożonej przez Wykonawcę, stanowiącej integralną część umowy.</w:t>
      </w:r>
    </w:p>
    <w:p w14:paraId="7E668E02" w14:textId="77777777" w:rsidR="00E963B7" w:rsidRPr="00E963B7" w:rsidRDefault="00E963B7" w:rsidP="00E963B7">
      <w:pPr>
        <w:jc w:val="both"/>
        <w:rPr>
          <w:lang w:val="pl-PL"/>
        </w:rPr>
      </w:pPr>
    </w:p>
    <w:p w14:paraId="0F78AE0E" w14:textId="77777777" w:rsidR="00083A22" w:rsidRPr="0098344D" w:rsidRDefault="009A41DB">
      <w:pPr>
        <w:pStyle w:val="Nagwek2"/>
        <w:rPr>
          <w:lang w:val="pl-PL"/>
        </w:rPr>
      </w:pPr>
      <w:r w:rsidRPr="0098344D">
        <w:rPr>
          <w:lang w:val="pl-PL"/>
        </w:rPr>
        <w:t>§ 1. Przedmiot umowy</w:t>
      </w:r>
    </w:p>
    <w:p w14:paraId="0520DB43" w14:textId="12E8580B" w:rsidR="0094603F" w:rsidRDefault="009A41DB" w:rsidP="00B1323B">
      <w:pPr>
        <w:pStyle w:val="Akapitzlist"/>
        <w:numPr>
          <w:ilvl w:val="0"/>
          <w:numId w:val="13"/>
        </w:numPr>
        <w:ind w:left="284" w:hanging="284"/>
        <w:jc w:val="both"/>
        <w:rPr>
          <w:lang w:val="pl-PL"/>
        </w:rPr>
      </w:pPr>
      <w:r w:rsidRPr="0094603F">
        <w:rPr>
          <w:lang w:val="pl-PL"/>
        </w:rPr>
        <w:t xml:space="preserve">Przedmiotem umowy jest </w:t>
      </w:r>
      <w:r w:rsidR="003E496B" w:rsidRPr="003E496B">
        <w:rPr>
          <w:b/>
          <w:bCs/>
          <w:lang w:val="pl-PL"/>
        </w:rPr>
        <w:t>dostawa 18 szt. komputerów wraz z oprogramowaniem</w:t>
      </w:r>
      <w:r w:rsidRPr="0094603F">
        <w:rPr>
          <w:lang w:val="pl-PL"/>
        </w:rPr>
        <w:t xml:space="preserve"> zgodnie z ofertą Wykonawcy</w:t>
      </w:r>
      <w:r w:rsidR="000C5718" w:rsidRPr="0094603F">
        <w:rPr>
          <w:lang w:val="pl-PL"/>
        </w:rPr>
        <w:t>.</w:t>
      </w:r>
    </w:p>
    <w:p w14:paraId="23BA1239" w14:textId="14726F34" w:rsidR="00083A22" w:rsidRPr="0094603F" w:rsidRDefault="009A41DB" w:rsidP="00B1323B">
      <w:pPr>
        <w:pStyle w:val="Akapitzlist"/>
        <w:numPr>
          <w:ilvl w:val="0"/>
          <w:numId w:val="13"/>
        </w:numPr>
        <w:ind w:left="284" w:hanging="284"/>
        <w:jc w:val="both"/>
        <w:rPr>
          <w:lang w:val="pl-PL"/>
        </w:rPr>
      </w:pPr>
      <w:r w:rsidRPr="0094603F">
        <w:rPr>
          <w:lang w:val="pl-PL"/>
        </w:rPr>
        <w:t>Dostarczony sprzęt musi być fabrycznie nowy, wolny od wad fizycznych i prawnych oraz zgodny z obowiązującymi normami.</w:t>
      </w:r>
    </w:p>
    <w:p w14:paraId="3459E4F5" w14:textId="77777777" w:rsidR="00083A22" w:rsidRPr="0098344D" w:rsidRDefault="009A41DB">
      <w:pPr>
        <w:pStyle w:val="Nagwek2"/>
        <w:rPr>
          <w:lang w:val="pl-PL"/>
        </w:rPr>
      </w:pPr>
      <w:r w:rsidRPr="0098344D">
        <w:rPr>
          <w:lang w:val="pl-PL"/>
        </w:rPr>
        <w:t>§ 2. Termin i miejsce realizacji</w:t>
      </w:r>
    </w:p>
    <w:p w14:paraId="77B15315" w14:textId="1E6EC0C9" w:rsidR="00083A22" w:rsidRPr="0098344D" w:rsidRDefault="009A41DB" w:rsidP="0071441C">
      <w:pPr>
        <w:rPr>
          <w:lang w:val="pl-PL"/>
        </w:rPr>
      </w:pPr>
      <w:r w:rsidRPr="0098344D">
        <w:rPr>
          <w:lang w:val="pl-PL"/>
        </w:rPr>
        <w:t>1. Wykonawca zobowiązuje się zrealizować przedmiot umow</w:t>
      </w:r>
      <w:r w:rsidR="000616D6">
        <w:rPr>
          <w:lang w:val="pl-PL"/>
        </w:rPr>
        <w:t>ę</w:t>
      </w:r>
      <w:r w:rsidRPr="0098344D">
        <w:rPr>
          <w:lang w:val="pl-PL"/>
        </w:rPr>
        <w:t xml:space="preserve"> w terminie </w:t>
      </w:r>
      <w:proofErr w:type="gramStart"/>
      <w:r w:rsidRPr="0098344D">
        <w:rPr>
          <w:lang w:val="pl-PL"/>
        </w:rPr>
        <w:t xml:space="preserve">do </w:t>
      </w:r>
      <w:r w:rsidRPr="00ED6187">
        <w:rPr>
          <w:b/>
          <w:bCs/>
          <w:lang w:val="pl-PL"/>
        </w:rPr>
        <w:t xml:space="preserve"> </w:t>
      </w:r>
      <w:r w:rsidR="007B09A6">
        <w:rPr>
          <w:b/>
          <w:bCs/>
          <w:lang w:val="pl-PL"/>
        </w:rPr>
        <w:t>…</w:t>
      </w:r>
      <w:proofErr w:type="gramEnd"/>
      <w:r w:rsidR="007B09A6">
        <w:rPr>
          <w:b/>
          <w:bCs/>
          <w:lang w:val="pl-PL"/>
        </w:rPr>
        <w:t>………</w:t>
      </w:r>
      <w:proofErr w:type="gramStart"/>
      <w:r w:rsidR="007B09A6">
        <w:rPr>
          <w:b/>
          <w:bCs/>
          <w:lang w:val="pl-PL"/>
        </w:rPr>
        <w:t>…….</w:t>
      </w:r>
      <w:proofErr w:type="gramEnd"/>
      <w:r w:rsidR="007B09A6">
        <w:rPr>
          <w:b/>
          <w:bCs/>
          <w:lang w:val="pl-PL"/>
        </w:rPr>
        <w:t>.</w:t>
      </w:r>
      <w:r w:rsidRPr="00ED6187">
        <w:rPr>
          <w:b/>
          <w:bCs/>
          <w:lang w:val="pl-PL"/>
        </w:rPr>
        <w:t>r.</w:t>
      </w:r>
      <w:r w:rsidRPr="0098344D">
        <w:rPr>
          <w:lang w:val="pl-PL"/>
        </w:rPr>
        <w:br/>
        <w:t>2. Miejscem dostawy jest siedziba Zamawiającego</w:t>
      </w:r>
      <w:r w:rsidR="007B09A6">
        <w:rPr>
          <w:lang w:val="pl-PL"/>
        </w:rPr>
        <w:t>:</w:t>
      </w:r>
      <w:r w:rsidR="00CA3934">
        <w:rPr>
          <w:lang w:val="pl-PL"/>
        </w:rPr>
        <w:t xml:space="preserve"> </w:t>
      </w:r>
      <w:r w:rsidR="0071441C" w:rsidRPr="0071441C">
        <w:rPr>
          <w:lang w:val="pl-PL"/>
        </w:rPr>
        <w:t>Rynek 2</w:t>
      </w:r>
      <w:r w:rsidR="0071441C">
        <w:rPr>
          <w:lang w:val="pl-PL"/>
        </w:rPr>
        <w:t xml:space="preserve">, </w:t>
      </w:r>
      <w:r w:rsidR="0071441C" w:rsidRPr="0071441C">
        <w:rPr>
          <w:lang w:val="pl-PL"/>
        </w:rPr>
        <w:t>63-760 Zduny</w:t>
      </w:r>
      <w:r w:rsidR="00652905">
        <w:rPr>
          <w:lang w:val="pl-PL"/>
        </w:rPr>
        <w:t>.</w:t>
      </w:r>
    </w:p>
    <w:p w14:paraId="68CD42CA" w14:textId="77777777" w:rsidR="00083A22" w:rsidRPr="0098344D" w:rsidRDefault="009A41DB">
      <w:pPr>
        <w:pStyle w:val="Nagwek2"/>
        <w:rPr>
          <w:lang w:val="pl-PL"/>
        </w:rPr>
      </w:pPr>
      <w:r w:rsidRPr="0098344D">
        <w:rPr>
          <w:lang w:val="pl-PL"/>
        </w:rPr>
        <w:t>§ 3. Wynagrodzenie</w:t>
      </w:r>
    </w:p>
    <w:p w14:paraId="03DB247B" w14:textId="5DC8AD22" w:rsidR="0071441C" w:rsidRDefault="009A41DB" w:rsidP="000616D6">
      <w:pPr>
        <w:pStyle w:val="Akapitzlist"/>
        <w:numPr>
          <w:ilvl w:val="0"/>
          <w:numId w:val="11"/>
        </w:numPr>
        <w:ind w:left="284" w:hanging="284"/>
        <w:rPr>
          <w:lang w:val="pl-PL"/>
        </w:rPr>
      </w:pPr>
      <w:r w:rsidRPr="0071441C">
        <w:rPr>
          <w:lang w:val="pl-PL"/>
        </w:rPr>
        <w:t xml:space="preserve">Wynagrodzenie za realizację przedmiotu umowy wynosi </w:t>
      </w:r>
      <w:r w:rsidR="007B09A6">
        <w:rPr>
          <w:b/>
          <w:bCs/>
          <w:lang w:val="pl-PL"/>
        </w:rPr>
        <w:t>……………</w:t>
      </w:r>
      <w:proofErr w:type="gramStart"/>
      <w:r w:rsidR="007B09A6">
        <w:rPr>
          <w:b/>
          <w:bCs/>
          <w:lang w:val="pl-PL"/>
        </w:rPr>
        <w:t>…….</w:t>
      </w:r>
      <w:proofErr w:type="gramEnd"/>
      <w:r w:rsidR="007B09A6">
        <w:rPr>
          <w:b/>
          <w:bCs/>
          <w:lang w:val="pl-PL"/>
        </w:rPr>
        <w:t>.</w:t>
      </w:r>
      <w:r w:rsidRPr="00B31B5A">
        <w:rPr>
          <w:b/>
          <w:bCs/>
          <w:lang w:val="pl-PL"/>
        </w:rPr>
        <w:t xml:space="preserve"> zł</w:t>
      </w:r>
      <w:r w:rsidRPr="0071441C">
        <w:rPr>
          <w:lang w:val="pl-PL"/>
        </w:rPr>
        <w:t xml:space="preserve"> brutto</w:t>
      </w:r>
    </w:p>
    <w:p w14:paraId="72702B94" w14:textId="77777777" w:rsidR="0071441C" w:rsidRDefault="009A41DB" w:rsidP="000616D6">
      <w:pPr>
        <w:pStyle w:val="Akapitzlist"/>
        <w:numPr>
          <w:ilvl w:val="0"/>
          <w:numId w:val="11"/>
        </w:numPr>
        <w:ind w:left="284" w:hanging="284"/>
        <w:rPr>
          <w:lang w:val="pl-PL"/>
        </w:rPr>
      </w:pPr>
      <w:r w:rsidRPr="0071441C">
        <w:rPr>
          <w:lang w:val="pl-PL"/>
        </w:rPr>
        <w:lastRenderedPageBreak/>
        <w:t>Podstawą zapłaty będzie prawidłowo wystawiona faktura VAT.</w:t>
      </w:r>
    </w:p>
    <w:p w14:paraId="25882A75" w14:textId="45AF0D7F" w:rsidR="00083A22" w:rsidRDefault="009A41DB" w:rsidP="0094603F">
      <w:pPr>
        <w:pStyle w:val="Akapitzlist"/>
        <w:numPr>
          <w:ilvl w:val="0"/>
          <w:numId w:val="11"/>
        </w:numPr>
        <w:ind w:left="284" w:hanging="284"/>
        <w:rPr>
          <w:lang w:val="pl-PL"/>
        </w:rPr>
      </w:pPr>
      <w:r w:rsidRPr="0071441C">
        <w:rPr>
          <w:lang w:val="pl-PL"/>
        </w:rPr>
        <w:t xml:space="preserve">Termin płatności: </w:t>
      </w:r>
      <w:r w:rsidR="00213E29">
        <w:rPr>
          <w:lang w:val="pl-PL"/>
        </w:rPr>
        <w:t>30 dni od dnia dostarczenia faktury VAT.</w:t>
      </w:r>
    </w:p>
    <w:p w14:paraId="6BE8B553" w14:textId="3B9BB642" w:rsidR="0071441C" w:rsidRPr="0071441C" w:rsidRDefault="00422C29" w:rsidP="0094603F">
      <w:pPr>
        <w:pStyle w:val="Akapitzlist"/>
        <w:numPr>
          <w:ilvl w:val="0"/>
          <w:numId w:val="11"/>
        </w:numPr>
        <w:ind w:left="284" w:hanging="284"/>
        <w:jc w:val="both"/>
        <w:rPr>
          <w:lang w:val="pl-PL"/>
        </w:rPr>
      </w:pPr>
      <w:r w:rsidRPr="00422C29">
        <w:rPr>
          <w:lang w:val="pl-PL"/>
        </w:rPr>
        <w:t xml:space="preserve">Wykonawca zobowiązany jest do dostarczenia Zamawiającemu faktury VAT </w:t>
      </w:r>
      <w:r w:rsidR="00D90C8A">
        <w:rPr>
          <w:lang w:val="pl-PL"/>
        </w:rPr>
        <w:t xml:space="preserve">najpóźniej </w:t>
      </w:r>
      <w:r w:rsidR="00771E30">
        <w:rPr>
          <w:lang w:val="pl-PL"/>
        </w:rPr>
        <w:t>w dniu</w:t>
      </w:r>
      <w:r w:rsidRPr="00422C29">
        <w:rPr>
          <w:lang w:val="pl-PL"/>
        </w:rPr>
        <w:t xml:space="preserve"> realizacj</w:t>
      </w:r>
      <w:r w:rsidR="00771E30">
        <w:rPr>
          <w:lang w:val="pl-PL"/>
        </w:rPr>
        <w:t>i</w:t>
      </w:r>
      <w:r w:rsidRPr="00422C29">
        <w:rPr>
          <w:lang w:val="pl-PL"/>
        </w:rPr>
        <w:t xml:space="preserve"> dostawy komputerów, tj. w dniu ich dostarczenia do siedziby Zamawiającego.</w:t>
      </w:r>
    </w:p>
    <w:p w14:paraId="382DAB45" w14:textId="77777777" w:rsidR="0071441C" w:rsidRPr="0071441C" w:rsidRDefault="0071441C" w:rsidP="0071441C">
      <w:pPr>
        <w:pStyle w:val="Akapitzlist"/>
        <w:rPr>
          <w:lang w:val="pl-PL"/>
        </w:rPr>
      </w:pPr>
    </w:p>
    <w:p w14:paraId="73D193A2" w14:textId="77777777" w:rsidR="00083A22" w:rsidRPr="0098344D" w:rsidRDefault="009A41DB">
      <w:pPr>
        <w:pStyle w:val="Nagwek2"/>
        <w:rPr>
          <w:lang w:val="pl-PL"/>
        </w:rPr>
      </w:pPr>
      <w:r w:rsidRPr="0098344D">
        <w:rPr>
          <w:lang w:val="pl-PL"/>
        </w:rPr>
        <w:t>§ 4. Gwarancja i rękojmia</w:t>
      </w:r>
    </w:p>
    <w:p w14:paraId="3BAC0833" w14:textId="7B59F652" w:rsidR="00107026" w:rsidRDefault="00107026" w:rsidP="00F76B36">
      <w:pPr>
        <w:pStyle w:val="Akapitzlist"/>
        <w:numPr>
          <w:ilvl w:val="0"/>
          <w:numId w:val="12"/>
        </w:numPr>
        <w:ind w:left="426"/>
        <w:jc w:val="both"/>
        <w:rPr>
          <w:lang w:val="pl-PL"/>
        </w:rPr>
      </w:pPr>
      <w:r w:rsidRPr="00107026">
        <w:rPr>
          <w:lang w:val="pl-PL"/>
        </w:rPr>
        <w:t xml:space="preserve">Wykonawca udziela Zamawiającemu gwarancji jakości na dostarczone komputery na okres </w:t>
      </w:r>
      <w:r w:rsidR="00800307">
        <w:rPr>
          <w:b/>
          <w:bCs/>
          <w:lang w:val="pl-PL"/>
        </w:rPr>
        <w:t>36</w:t>
      </w:r>
      <w:r w:rsidRPr="009A41DB">
        <w:rPr>
          <w:b/>
          <w:bCs/>
          <w:lang w:val="pl-PL"/>
        </w:rPr>
        <w:t xml:space="preserve"> miesięcy</w:t>
      </w:r>
      <w:r w:rsidRPr="00107026">
        <w:rPr>
          <w:lang w:val="pl-PL"/>
        </w:rPr>
        <w:t>, liczony od dnia podpisania protokołu odbioru bez zastrzeżeń.</w:t>
      </w:r>
    </w:p>
    <w:p w14:paraId="1DDCB220" w14:textId="77777777" w:rsidR="00107026" w:rsidRDefault="00107026" w:rsidP="00F76B36">
      <w:pPr>
        <w:pStyle w:val="Akapitzlist"/>
        <w:numPr>
          <w:ilvl w:val="0"/>
          <w:numId w:val="12"/>
        </w:numPr>
        <w:ind w:left="426"/>
        <w:jc w:val="both"/>
        <w:rPr>
          <w:lang w:val="pl-PL"/>
        </w:rPr>
      </w:pPr>
      <w:r w:rsidRPr="00107026">
        <w:rPr>
          <w:lang w:val="pl-PL"/>
        </w:rPr>
        <w:t>W okresie gwarancji Wykonawca zobowiązuje się do usuwania wszelkich wad fizycznych sprzętu ujawnionych w trakcie jego prawidłowego użytkowania, bez dodatkowych kosztów po stronie Zamawiającego.</w:t>
      </w:r>
    </w:p>
    <w:p w14:paraId="09174B5F" w14:textId="77777777" w:rsidR="00107026" w:rsidRDefault="00107026" w:rsidP="00F76B36">
      <w:pPr>
        <w:pStyle w:val="Akapitzlist"/>
        <w:numPr>
          <w:ilvl w:val="0"/>
          <w:numId w:val="12"/>
        </w:numPr>
        <w:ind w:left="426"/>
        <w:jc w:val="both"/>
        <w:rPr>
          <w:lang w:val="pl-PL"/>
        </w:rPr>
      </w:pPr>
      <w:r w:rsidRPr="00107026">
        <w:rPr>
          <w:lang w:val="pl-PL"/>
        </w:rPr>
        <w:t>Zgłoszenie wady następuje drogą elektroniczną na adres e-mail wskazany przez Wykonawcę lub w inny uzgodniony sposób. Za datę zgłoszenia wady uznaje się dzień skutecznego doręczenia zgłoszenia Wykonawcy.</w:t>
      </w:r>
    </w:p>
    <w:p w14:paraId="32105862" w14:textId="77777777" w:rsidR="00107026" w:rsidRDefault="00107026" w:rsidP="00F76B36">
      <w:pPr>
        <w:pStyle w:val="Akapitzlist"/>
        <w:numPr>
          <w:ilvl w:val="0"/>
          <w:numId w:val="12"/>
        </w:numPr>
        <w:ind w:left="426"/>
        <w:jc w:val="both"/>
        <w:rPr>
          <w:lang w:val="pl-PL"/>
        </w:rPr>
      </w:pPr>
      <w:r w:rsidRPr="00107026">
        <w:rPr>
          <w:lang w:val="pl-PL"/>
        </w:rPr>
        <w:t>Wykonawca zobowiązuje się do podjęcia czynności serwisowych nie później niż w terminie 2 dni roboczych od dnia zgłoszenia wady przez Zamawiającego.</w:t>
      </w:r>
    </w:p>
    <w:p w14:paraId="6C689370" w14:textId="77777777" w:rsidR="00107026" w:rsidRDefault="00107026" w:rsidP="00F76B36">
      <w:pPr>
        <w:pStyle w:val="Akapitzlist"/>
        <w:numPr>
          <w:ilvl w:val="0"/>
          <w:numId w:val="12"/>
        </w:numPr>
        <w:ind w:left="426"/>
        <w:jc w:val="both"/>
        <w:rPr>
          <w:lang w:val="pl-PL"/>
        </w:rPr>
      </w:pPr>
      <w:r w:rsidRPr="00107026">
        <w:rPr>
          <w:lang w:val="pl-PL"/>
        </w:rPr>
        <w:t>Naprawa sprzętu powinna zostać wykonana w terminie do 7 dni roboczych od dnia przekazania sprzętu do serwisu, chyba że Strony uzgodnią inny termin, o czym Zamawiający zostanie poinformowany na piśmie lub drogą elektroniczną.</w:t>
      </w:r>
    </w:p>
    <w:p w14:paraId="08145F37" w14:textId="77777777" w:rsidR="00107026" w:rsidRDefault="00107026" w:rsidP="00F76B36">
      <w:pPr>
        <w:pStyle w:val="Akapitzlist"/>
        <w:numPr>
          <w:ilvl w:val="0"/>
          <w:numId w:val="12"/>
        </w:numPr>
        <w:ind w:left="426"/>
        <w:jc w:val="both"/>
        <w:rPr>
          <w:lang w:val="pl-PL"/>
        </w:rPr>
      </w:pPr>
      <w:r w:rsidRPr="00107026">
        <w:rPr>
          <w:lang w:val="pl-PL"/>
        </w:rPr>
        <w:t>W przypadku gdy naprawa nie jest możliwa w terminie, o którym mowa w ust. 5, Wykonawca zobowiązany jest do zapewnienia Zamawiającemu sprzętu zastępczego o parametrach nie gorszych niż sprzęt objęty naprawą, na cały okres trwania naprawy.</w:t>
      </w:r>
    </w:p>
    <w:p w14:paraId="77EAF108" w14:textId="77777777" w:rsidR="00107026" w:rsidRDefault="00107026" w:rsidP="00F76B36">
      <w:pPr>
        <w:pStyle w:val="Akapitzlist"/>
        <w:numPr>
          <w:ilvl w:val="0"/>
          <w:numId w:val="12"/>
        </w:numPr>
        <w:ind w:left="426"/>
        <w:jc w:val="both"/>
        <w:rPr>
          <w:lang w:val="pl-PL"/>
        </w:rPr>
      </w:pPr>
      <w:r w:rsidRPr="00107026">
        <w:rPr>
          <w:lang w:val="pl-PL"/>
        </w:rPr>
        <w:t xml:space="preserve">Jeżeli ta sama wada wystąpi co najmniej </w:t>
      </w:r>
      <w:proofErr w:type="gramStart"/>
      <w:r w:rsidRPr="00107026">
        <w:rPr>
          <w:lang w:val="pl-PL"/>
        </w:rPr>
        <w:t>trzykrotnie,</w:t>
      </w:r>
      <w:proofErr w:type="gramEnd"/>
      <w:r w:rsidRPr="00107026">
        <w:rPr>
          <w:lang w:val="pl-PL"/>
        </w:rPr>
        <w:t xml:space="preserve"> albo jeżeli naprawa sprzętu będzie niemożliwa lub ekonomicznie nieuzasadniona, Wykonawca zobowiązany jest do wymiany sprzętu na nowy, wolny od wad, o parametrach nie gorszych niż pierwotnie dostarczone.</w:t>
      </w:r>
    </w:p>
    <w:p w14:paraId="49312B16" w14:textId="77777777" w:rsidR="00107026" w:rsidRDefault="00107026" w:rsidP="00F76B36">
      <w:pPr>
        <w:pStyle w:val="Akapitzlist"/>
        <w:numPr>
          <w:ilvl w:val="0"/>
          <w:numId w:val="12"/>
        </w:numPr>
        <w:ind w:left="426"/>
        <w:jc w:val="both"/>
        <w:rPr>
          <w:lang w:val="pl-PL"/>
        </w:rPr>
      </w:pPr>
      <w:r w:rsidRPr="00107026">
        <w:rPr>
          <w:lang w:val="pl-PL"/>
        </w:rPr>
        <w:t>Okres gwarancji ulega przedłużeniu o czas, w którym Zamawiający był pozbawiony możliwości korzystania ze sprzętu z powodu jego naprawy.</w:t>
      </w:r>
    </w:p>
    <w:p w14:paraId="475A898F" w14:textId="77777777" w:rsidR="00107026" w:rsidRDefault="00107026" w:rsidP="00F76B36">
      <w:pPr>
        <w:pStyle w:val="Akapitzlist"/>
        <w:numPr>
          <w:ilvl w:val="0"/>
          <w:numId w:val="12"/>
        </w:numPr>
        <w:ind w:left="426"/>
        <w:jc w:val="both"/>
        <w:rPr>
          <w:lang w:val="pl-PL"/>
        </w:rPr>
      </w:pPr>
      <w:r w:rsidRPr="00107026">
        <w:rPr>
          <w:lang w:val="pl-PL"/>
        </w:rPr>
        <w:t>Wykonawca ponosi wszelkie koszty związane z realizacją obowiązków gwarancyjnych, w tym koszty transportu sprzętu do i z serwisu.</w:t>
      </w:r>
    </w:p>
    <w:p w14:paraId="4A19927B" w14:textId="4D80200E" w:rsidR="00083A22" w:rsidRPr="00107026" w:rsidRDefault="00107026" w:rsidP="00F76B36">
      <w:pPr>
        <w:pStyle w:val="Akapitzlist"/>
        <w:numPr>
          <w:ilvl w:val="0"/>
          <w:numId w:val="12"/>
        </w:numPr>
        <w:ind w:left="426"/>
        <w:jc w:val="both"/>
        <w:rPr>
          <w:lang w:val="pl-PL"/>
        </w:rPr>
      </w:pPr>
      <w:r w:rsidRPr="00107026">
        <w:rPr>
          <w:lang w:val="pl-PL"/>
        </w:rPr>
        <w:t>Udzielona gwarancja nie wyłącza, nie ogranicza ani nie zawiesza uprawnień Zamawiającego wynikających z przepisów o rękojmi.</w:t>
      </w:r>
    </w:p>
    <w:p w14:paraId="5215506D" w14:textId="77777777" w:rsidR="00083A22" w:rsidRPr="0098344D" w:rsidRDefault="009A41DB">
      <w:pPr>
        <w:pStyle w:val="Nagwek2"/>
        <w:rPr>
          <w:lang w:val="pl-PL"/>
        </w:rPr>
      </w:pPr>
      <w:r w:rsidRPr="0098344D">
        <w:rPr>
          <w:lang w:val="pl-PL"/>
        </w:rPr>
        <w:t>§ 5. Kary umowne</w:t>
      </w:r>
    </w:p>
    <w:p w14:paraId="5CA7B296" w14:textId="77777777" w:rsidR="0094603F" w:rsidRDefault="009A41DB" w:rsidP="0094603F">
      <w:pPr>
        <w:pStyle w:val="Akapitzlist"/>
        <w:numPr>
          <w:ilvl w:val="0"/>
          <w:numId w:val="14"/>
        </w:numPr>
        <w:ind w:left="426"/>
        <w:jc w:val="both"/>
        <w:rPr>
          <w:lang w:val="pl-PL"/>
        </w:rPr>
      </w:pPr>
      <w:r w:rsidRPr="0094603F">
        <w:rPr>
          <w:lang w:val="pl-PL"/>
        </w:rPr>
        <w:t xml:space="preserve">Wykonawca zapłaci Zamawiającemu karę umowną za opóźnienie w realizacji umowy w wysokości </w:t>
      </w:r>
      <w:r w:rsidR="00DE613A" w:rsidRPr="0094603F">
        <w:rPr>
          <w:lang w:val="pl-PL"/>
        </w:rPr>
        <w:t>10</w:t>
      </w:r>
      <w:r w:rsidRPr="0094603F">
        <w:rPr>
          <w:lang w:val="pl-PL"/>
        </w:rPr>
        <w:t xml:space="preserve"> % wynagrodzenia brutto za każdy dzień opóźnienia.</w:t>
      </w:r>
    </w:p>
    <w:p w14:paraId="16BB33FA" w14:textId="549E6C25" w:rsidR="00083A22" w:rsidRPr="0094603F" w:rsidRDefault="009A41DB" w:rsidP="0094603F">
      <w:pPr>
        <w:pStyle w:val="Akapitzlist"/>
        <w:numPr>
          <w:ilvl w:val="0"/>
          <w:numId w:val="14"/>
        </w:numPr>
        <w:ind w:left="426"/>
        <w:jc w:val="both"/>
        <w:rPr>
          <w:lang w:val="pl-PL"/>
        </w:rPr>
      </w:pPr>
      <w:r w:rsidRPr="0094603F">
        <w:rPr>
          <w:lang w:val="pl-PL"/>
        </w:rPr>
        <w:t>Zamawiający zastrzega prawo dochodzenia odszkodowania przewyższającego wysokość kar umownych.</w:t>
      </w:r>
    </w:p>
    <w:p w14:paraId="26C5B126" w14:textId="77777777" w:rsidR="00083A22" w:rsidRPr="0098344D" w:rsidRDefault="009A41DB">
      <w:pPr>
        <w:pStyle w:val="Nagwek2"/>
        <w:rPr>
          <w:lang w:val="pl-PL"/>
        </w:rPr>
      </w:pPr>
      <w:r w:rsidRPr="0098344D">
        <w:rPr>
          <w:lang w:val="pl-PL"/>
        </w:rPr>
        <w:t>§ 6. Postanowienia końcowe</w:t>
      </w:r>
    </w:p>
    <w:p w14:paraId="291A1E37" w14:textId="77777777" w:rsidR="0094603F" w:rsidRDefault="009A41DB" w:rsidP="0094603F">
      <w:pPr>
        <w:pStyle w:val="Akapitzlist"/>
        <w:numPr>
          <w:ilvl w:val="0"/>
          <w:numId w:val="15"/>
        </w:numPr>
        <w:ind w:left="426" w:hanging="349"/>
        <w:rPr>
          <w:lang w:val="pl-PL"/>
        </w:rPr>
      </w:pPr>
      <w:r w:rsidRPr="0094603F">
        <w:rPr>
          <w:lang w:val="pl-PL"/>
        </w:rPr>
        <w:t>W sprawach nieuregulowanych niniejszą umową zastosowanie mają przepisy Kodeksu cywilnego.</w:t>
      </w:r>
    </w:p>
    <w:p w14:paraId="0929C28B" w14:textId="20744F7C" w:rsidR="00083A22" w:rsidRPr="0094603F" w:rsidRDefault="009A41DB" w:rsidP="0094603F">
      <w:pPr>
        <w:pStyle w:val="Akapitzlist"/>
        <w:numPr>
          <w:ilvl w:val="0"/>
          <w:numId w:val="15"/>
        </w:numPr>
        <w:ind w:left="426" w:hanging="349"/>
        <w:rPr>
          <w:lang w:val="pl-PL"/>
        </w:rPr>
      </w:pPr>
      <w:r w:rsidRPr="0094603F">
        <w:rPr>
          <w:lang w:val="pl-PL"/>
        </w:rPr>
        <w:lastRenderedPageBreak/>
        <w:t>Umowę sporządzono w dwóch jednobrzmiących egzemplarzach, po jednym dla każdej ze Stron.</w:t>
      </w:r>
    </w:p>
    <w:p w14:paraId="221909C4" w14:textId="2B8345F5" w:rsidR="00083A22" w:rsidRDefault="009A41DB" w:rsidP="00DE613A">
      <w:pPr>
        <w:jc w:val="center"/>
        <w:rPr>
          <w:b/>
          <w:bCs/>
        </w:rPr>
      </w:pPr>
      <w:r w:rsidRPr="0098344D">
        <w:rPr>
          <w:lang w:val="pl-PL"/>
        </w:rPr>
        <w:br/>
      </w:r>
      <w:r w:rsidRPr="00DE613A">
        <w:rPr>
          <w:b/>
          <w:bCs/>
        </w:rPr>
        <w:t>ZAMAWIAJĄCY</w:t>
      </w:r>
      <w:r w:rsidRPr="00DE613A">
        <w:rPr>
          <w:b/>
          <w:bCs/>
        </w:rPr>
        <w:tab/>
      </w:r>
      <w:r w:rsidRPr="00DE613A">
        <w:rPr>
          <w:b/>
          <w:bCs/>
        </w:rPr>
        <w:tab/>
      </w:r>
      <w:r w:rsidRPr="00DE613A">
        <w:rPr>
          <w:b/>
          <w:bCs/>
        </w:rPr>
        <w:tab/>
      </w:r>
      <w:r w:rsidR="00DE613A" w:rsidRPr="00DE613A">
        <w:rPr>
          <w:b/>
          <w:bCs/>
        </w:rPr>
        <w:tab/>
      </w:r>
      <w:r w:rsidR="00DE613A" w:rsidRPr="00DE613A">
        <w:rPr>
          <w:b/>
          <w:bCs/>
        </w:rPr>
        <w:tab/>
      </w:r>
      <w:r w:rsidRPr="00DE613A">
        <w:rPr>
          <w:b/>
          <w:bCs/>
        </w:rPr>
        <w:tab/>
        <w:t>WYKONAWCA</w:t>
      </w:r>
    </w:p>
    <w:p w14:paraId="0B9E0E23" w14:textId="77777777" w:rsidR="00546005" w:rsidRDefault="00546005" w:rsidP="00DE613A">
      <w:pPr>
        <w:jc w:val="center"/>
        <w:rPr>
          <w:b/>
          <w:bCs/>
        </w:rPr>
      </w:pPr>
    </w:p>
    <w:p w14:paraId="59D1EA0B" w14:textId="77777777" w:rsidR="00546005" w:rsidRDefault="00546005" w:rsidP="00DE613A">
      <w:pPr>
        <w:jc w:val="center"/>
        <w:rPr>
          <w:b/>
          <w:bCs/>
        </w:rPr>
      </w:pPr>
    </w:p>
    <w:p w14:paraId="2E282608" w14:textId="77777777" w:rsidR="00546005" w:rsidRDefault="00546005" w:rsidP="00DE613A">
      <w:pPr>
        <w:jc w:val="center"/>
        <w:rPr>
          <w:b/>
          <w:bCs/>
        </w:rPr>
      </w:pPr>
    </w:p>
    <w:p w14:paraId="410CDE25" w14:textId="77777777" w:rsidR="00546005" w:rsidRDefault="00546005" w:rsidP="00DE613A">
      <w:pPr>
        <w:jc w:val="center"/>
        <w:rPr>
          <w:b/>
          <w:bCs/>
        </w:rPr>
      </w:pPr>
    </w:p>
    <w:p w14:paraId="1D1EBAB3" w14:textId="77777777" w:rsidR="001971AE" w:rsidRDefault="001971AE" w:rsidP="00DE613A">
      <w:pPr>
        <w:jc w:val="center"/>
        <w:rPr>
          <w:b/>
          <w:bCs/>
        </w:rPr>
      </w:pPr>
    </w:p>
    <w:p w14:paraId="2B196449" w14:textId="77777777" w:rsidR="001971AE" w:rsidRDefault="001971AE" w:rsidP="00DE613A">
      <w:pPr>
        <w:jc w:val="center"/>
        <w:rPr>
          <w:b/>
          <w:bCs/>
        </w:rPr>
      </w:pPr>
    </w:p>
    <w:p w14:paraId="603AA109" w14:textId="77777777" w:rsidR="00546005" w:rsidRDefault="00546005" w:rsidP="00DE613A">
      <w:pPr>
        <w:jc w:val="center"/>
        <w:rPr>
          <w:b/>
          <w:bCs/>
        </w:rPr>
      </w:pPr>
    </w:p>
    <w:p w14:paraId="496B1C8C" w14:textId="77777777" w:rsidR="00546005" w:rsidRPr="00546005" w:rsidRDefault="00546005" w:rsidP="00546005">
      <w:pPr>
        <w:rPr>
          <w:b/>
          <w:bCs/>
          <w:lang w:val="pl-PL"/>
        </w:rPr>
      </w:pPr>
      <w:r w:rsidRPr="00546005">
        <w:rPr>
          <w:b/>
          <w:bCs/>
          <w:lang w:val="pl-PL"/>
        </w:rPr>
        <w:t>..…………………………………………….</w:t>
      </w:r>
    </w:p>
    <w:p w14:paraId="2D32F682" w14:textId="77777777" w:rsidR="00546005" w:rsidRPr="00546005" w:rsidRDefault="00546005" w:rsidP="00546005">
      <w:pPr>
        <w:rPr>
          <w:b/>
          <w:bCs/>
          <w:lang w:val="pl-PL"/>
        </w:rPr>
      </w:pPr>
      <w:r w:rsidRPr="00546005">
        <w:rPr>
          <w:b/>
          <w:bCs/>
          <w:lang w:val="pl-PL"/>
        </w:rPr>
        <w:t>Kontrasygnata Skarbnika</w:t>
      </w:r>
    </w:p>
    <w:p w14:paraId="0185AA47" w14:textId="77777777" w:rsidR="00546005" w:rsidRPr="00DE613A" w:rsidRDefault="00546005" w:rsidP="00546005">
      <w:pPr>
        <w:rPr>
          <w:b/>
          <w:bCs/>
        </w:rPr>
      </w:pPr>
    </w:p>
    <w:sectPr w:rsidR="00546005" w:rsidRPr="00DE613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237989"/>
    <w:multiLevelType w:val="hybridMultilevel"/>
    <w:tmpl w:val="902A0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24721"/>
    <w:multiLevelType w:val="hybridMultilevel"/>
    <w:tmpl w:val="25A450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C5667"/>
    <w:multiLevelType w:val="hybridMultilevel"/>
    <w:tmpl w:val="C7C42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B7200"/>
    <w:multiLevelType w:val="hybridMultilevel"/>
    <w:tmpl w:val="6EA04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E07D3"/>
    <w:multiLevelType w:val="hybridMultilevel"/>
    <w:tmpl w:val="99AC0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81C3F"/>
    <w:multiLevelType w:val="hybridMultilevel"/>
    <w:tmpl w:val="AEBE4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179618">
    <w:abstractNumId w:val="8"/>
  </w:num>
  <w:num w:numId="2" w16cid:durableId="2008508870">
    <w:abstractNumId w:val="6"/>
  </w:num>
  <w:num w:numId="3" w16cid:durableId="1393970216">
    <w:abstractNumId w:val="5"/>
  </w:num>
  <w:num w:numId="4" w16cid:durableId="297032760">
    <w:abstractNumId w:val="4"/>
  </w:num>
  <w:num w:numId="5" w16cid:durableId="1738357535">
    <w:abstractNumId w:val="7"/>
  </w:num>
  <w:num w:numId="6" w16cid:durableId="1874070601">
    <w:abstractNumId w:val="3"/>
  </w:num>
  <w:num w:numId="7" w16cid:durableId="269092591">
    <w:abstractNumId w:val="2"/>
  </w:num>
  <w:num w:numId="8" w16cid:durableId="919292992">
    <w:abstractNumId w:val="1"/>
  </w:num>
  <w:num w:numId="9" w16cid:durableId="2055545596">
    <w:abstractNumId w:val="0"/>
  </w:num>
  <w:num w:numId="10" w16cid:durableId="1702778714">
    <w:abstractNumId w:val="11"/>
  </w:num>
  <w:num w:numId="11" w16cid:durableId="630749217">
    <w:abstractNumId w:val="13"/>
  </w:num>
  <w:num w:numId="12" w16cid:durableId="79330391">
    <w:abstractNumId w:val="12"/>
  </w:num>
  <w:num w:numId="13" w16cid:durableId="2041080559">
    <w:abstractNumId w:val="10"/>
  </w:num>
  <w:num w:numId="14" w16cid:durableId="341320942">
    <w:abstractNumId w:val="14"/>
  </w:num>
  <w:num w:numId="15" w16cid:durableId="11309761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16D6"/>
    <w:rsid w:val="000754C7"/>
    <w:rsid w:val="00083A22"/>
    <w:rsid w:val="000C5718"/>
    <w:rsid w:val="000F6CB8"/>
    <w:rsid w:val="00107026"/>
    <w:rsid w:val="0015074B"/>
    <w:rsid w:val="001654E2"/>
    <w:rsid w:val="001971AE"/>
    <w:rsid w:val="00213E29"/>
    <w:rsid w:val="00265CD1"/>
    <w:rsid w:val="0029351A"/>
    <w:rsid w:val="0029639D"/>
    <w:rsid w:val="00317B4A"/>
    <w:rsid w:val="00326F90"/>
    <w:rsid w:val="003D5A8F"/>
    <w:rsid w:val="003E496B"/>
    <w:rsid w:val="0042109D"/>
    <w:rsid w:val="00422C29"/>
    <w:rsid w:val="004E1993"/>
    <w:rsid w:val="00524D15"/>
    <w:rsid w:val="00546005"/>
    <w:rsid w:val="00642B4B"/>
    <w:rsid w:val="00652905"/>
    <w:rsid w:val="00653E36"/>
    <w:rsid w:val="006B306E"/>
    <w:rsid w:val="00713ED0"/>
    <w:rsid w:val="0071441C"/>
    <w:rsid w:val="00771E30"/>
    <w:rsid w:val="00792EBD"/>
    <w:rsid w:val="007B09A6"/>
    <w:rsid w:val="00800307"/>
    <w:rsid w:val="0094603F"/>
    <w:rsid w:val="0096213F"/>
    <w:rsid w:val="0098344D"/>
    <w:rsid w:val="009A41DB"/>
    <w:rsid w:val="009D36D3"/>
    <w:rsid w:val="00AA1D8D"/>
    <w:rsid w:val="00B1323B"/>
    <w:rsid w:val="00B31B5A"/>
    <w:rsid w:val="00B47730"/>
    <w:rsid w:val="00B65FA5"/>
    <w:rsid w:val="00C95ECF"/>
    <w:rsid w:val="00CA285A"/>
    <w:rsid w:val="00CA3934"/>
    <w:rsid w:val="00CB0664"/>
    <w:rsid w:val="00D90C8A"/>
    <w:rsid w:val="00DE5324"/>
    <w:rsid w:val="00DE613A"/>
    <w:rsid w:val="00E963B7"/>
    <w:rsid w:val="00ED6187"/>
    <w:rsid w:val="00F3375B"/>
    <w:rsid w:val="00F76B3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6A4F3AC0-ED80-4283-9CE6-A3BD0FF93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596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Przemysław Krawętkowski</cp:lastModifiedBy>
  <cp:revision>44</cp:revision>
  <dcterms:created xsi:type="dcterms:W3CDTF">2013-12-23T23:15:00Z</dcterms:created>
  <dcterms:modified xsi:type="dcterms:W3CDTF">2026-03-25T08:19:00Z</dcterms:modified>
  <cp:category/>
</cp:coreProperties>
</file>